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99065906" name="7dca8880-2a79-11f0-9f0c-b5d6f68f12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889280" name="7dca8880-2a79-11f0-9f0c-b5d6f68f12e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9562144" name="4e6050b0-2a84-11f0-ba37-499432afda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5473489" name="4e6050b0-2a84-11f0-ba37-499432afdaf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81516198" name="1b5ea6d0-2a7a-11f0-8d25-c305187fc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948061" name="1b5ea6d0-2a7a-11f0-8d25-c305187fca8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4061453" name="5fb097e0-2a7e-11f0-948f-3dec11648e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8001893" name="5fb097e0-2a7e-11f0-948f-3dec11648ee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6203094" name="36358e80-2a82-11f0-8a5f-999f00235b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9703086" name="36358e80-2a82-11f0-8a5f-999f00235be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Original Restaurant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4701678" name="51717dc0-2a83-11f0-91ca-afb1ea901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393460" name="51717dc0-2a83-11f0-91ca-afb1ea901fd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3901210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3581977" name="8450cd30-2a7a-11f0-8fb4-eb2cbeea1b3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0661599" name="20b4ac10-2a7f-11f0-9194-018699d86d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82557" name="20b4ac10-2a7f-11f0-9194-018699d86d5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1664944" name="e6d48a60-2a7e-11f0-9f03-db8e1cfa23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1873546" name="e6d48a60-2a7e-11f0-9f03-db8e1cfa230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0899031" name="4d32bc40-2a7b-11f0-ac45-2db05e3fd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8760146" name="4d32bc40-2a7b-11f0-ac45-2db05e3fd5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1OG</w:t>
            </w:r>
          </w:p>
        </w:tc>
        <w:tc>
          <w:p>
            <w:pPr>
              <w:spacing w:before="0" w:after="0" w:line="240" w:lineRule="auto"/>
            </w:pPr>
            <w:r>
              <w:t>Brandabschnitte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60559794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2817658" name="84c40f20-2a7f-11f0-baeb-e51fd800529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2496494" name="60e8c260-2a81-11f0-a615-c78c789d21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552051" name="60e8c260-2a81-11f0-a615-c78c789d21e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466214" name="b11b75c0-2a81-11f0-b0f8-77c46d8a7e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4715415" name="b11b75c0-2a81-11f0-b0f8-77c46d8a7e9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5688384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0843463" name="cf61d3f0-2a84-11f0-bda7-2f7bb86833e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FCKW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6517940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8986769" name="fdb83120-2a81-11f0-b01f-15b3a1043ec1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Blei 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Kühlzellendämmung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6189033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1019417" name="a72d94b0-2a83-11f0-8912-19277c0986bc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FCKW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Belmont</w:t>
            </w:r>
          </w:p>
          <w:p>
            <w:pPr>
              <w:spacing w:before="0" w:after="0" w:line="240" w:lineRule="auto"/>
            </w:pPr>
            <w:r>
              <w:t>2004</w:t>
            </w:r>
          </w:p>
        </w:tc>
        <w:tc>
          <w:p>
            <w:pPr>
              <w:spacing w:before="0" w:after="0" w:line="240" w:lineRule="auto"/>
            </w:pPr>
            <w:r>
              <w:t>ganzes Zimmer 2004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7909746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27969" name="10cba090-2a86-11f0-922b-f536d05bf877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Zigarrenlounge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78147119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493293" name="91b141f0-2a87-11f0-923c-d99a0fda4fe2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Zigarrenlounge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4132315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726709" name="cbaeba30-2a88-11f0-b698-49c8949d6770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Traffo</w:t>
            </w:r>
          </w:p>
        </w:tc>
        <w:tc>
          <w:p>
            <w:pPr>
              <w:spacing w:before="0" w:after="0" w:line="240" w:lineRule="auto"/>
            </w:pPr>
            <w:r>
              <w:t>Asbestkissen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78087487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173790" name="b1586010-2a73-11f0-b099-89d5ae66b7b7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